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7D92D" w14:textId="77777777" w:rsidR="006315BF" w:rsidRDefault="0053581C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151374C2" w14:textId="77777777" w:rsidR="006315BF" w:rsidRDefault="0053581C">
      <w:pPr>
        <w:spacing w:after="0"/>
        <w:jc w:val="center"/>
      </w:pPr>
      <w:r>
        <w:t>Місто: Запоріжжя</w:t>
      </w:r>
    </w:p>
    <w:p w14:paraId="2672EF0D" w14:textId="77777777" w:rsidR="006315BF" w:rsidRDefault="0053581C">
      <w:pPr>
        <w:spacing w:after="240"/>
        <w:jc w:val="center"/>
      </w:pPr>
      <w:r>
        <w:t>31 Січня - 01 Лютого 2026</w:t>
      </w:r>
    </w:p>
    <w:p w14:paraId="22497E85" w14:textId="77777777" w:rsidR="006315BF" w:rsidRDefault="0053581C">
      <w:pPr>
        <w:pStyle w:val="Heading1"/>
        <w:jc w:val="center"/>
      </w:pPr>
      <w:r>
        <w:t>328 Modern_Contemporary Юніори Solo Open</w:t>
      </w:r>
    </w:p>
    <w:p w14:paraId="78878204" w14:textId="77777777" w:rsidR="006315BF" w:rsidRDefault="0053581C">
      <w:pPr>
        <w:pStyle w:val="Heading2"/>
      </w:pPr>
      <w:r>
        <w:t>Суддівська колегія</w:t>
      </w:r>
    </w:p>
    <w:p w14:paraId="0193BB28" w14:textId="77777777" w:rsidR="006315BF" w:rsidRDefault="0053581C">
      <w:pPr>
        <w:spacing w:after="0"/>
      </w:pPr>
      <w:r>
        <w:t>A - Тетяна Тизенберг</w:t>
      </w:r>
    </w:p>
    <w:p w14:paraId="1B7FAFFF" w14:textId="77777777" w:rsidR="006315BF" w:rsidRDefault="0053581C">
      <w:pPr>
        <w:spacing w:after="0"/>
      </w:pPr>
      <w:r>
        <w:t>B - Тетяна Фурманова</w:t>
      </w:r>
    </w:p>
    <w:p w14:paraId="0C8F818A" w14:textId="77777777" w:rsidR="006315BF" w:rsidRDefault="0053581C">
      <w:pPr>
        <w:spacing w:after="0"/>
      </w:pPr>
      <w:r>
        <w:t>C - Альона Міщенко</w:t>
      </w:r>
    </w:p>
    <w:p w14:paraId="7772D557" w14:textId="77777777" w:rsidR="006315BF" w:rsidRDefault="006315BF"/>
    <w:p w14:paraId="0B6F4F63" w14:textId="77777777" w:rsidR="006315BF" w:rsidRDefault="0053581C">
      <w:pPr>
        <w:pStyle w:val="Heading2"/>
      </w:pPr>
      <w:r>
        <w:t>Результати</w:t>
      </w:r>
    </w:p>
    <w:p w14:paraId="48454847" w14:textId="77777777" w:rsidR="006315BF" w:rsidRDefault="0053581C">
      <w:pPr>
        <w:pStyle w:val="ListNumber"/>
        <w:spacing w:after="0"/>
      </w:pPr>
      <w:r>
        <w:t>#862 Анастасія Тимченко - 1 місце</w:t>
      </w:r>
    </w:p>
    <w:p w14:paraId="24F2B84B" w14:textId="77777777" w:rsidR="006315BF" w:rsidRDefault="0053581C">
      <w:pPr>
        <w:pStyle w:val="ListNumber"/>
        <w:spacing w:after="0"/>
      </w:pPr>
      <w:r>
        <w:t>#875 Софія Абрамова - 2 місце</w:t>
      </w:r>
    </w:p>
    <w:p w14:paraId="0E94C953" w14:textId="77777777" w:rsidR="006315BF" w:rsidRDefault="0053581C">
      <w:pPr>
        <w:pStyle w:val="ListNumber"/>
        <w:spacing w:after="0"/>
      </w:pPr>
      <w:r>
        <w:t>#893 Катерина Дименко - 3 місце</w:t>
      </w:r>
    </w:p>
    <w:p w14:paraId="7CFC31D7" w14:textId="77777777" w:rsidR="006315BF" w:rsidRDefault="0053581C">
      <w:pPr>
        <w:pStyle w:val="ListNumber"/>
        <w:spacing w:after="0"/>
      </w:pPr>
      <w:r>
        <w:t>#804 Варвара Снурніцина - 4 місце</w:t>
      </w:r>
    </w:p>
    <w:p w14:paraId="72110A40" w14:textId="77777777" w:rsidR="006315BF" w:rsidRDefault="0053581C">
      <w:pPr>
        <w:pStyle w:val="ListNumber"/>
        <w:spacing w:after="0"/>
      </w:pPr>
      <w:r>
        <w:t xml:space="preserve">#891 Марія </w:t>
      </w:r>
      <w:proofErr w:type="spellStart"/>
      <w:r>
        <w:t>Орлова</w:t>
      </w:r>
      <w:proofErr w:type="spellEnd"/>
      <w:r>
        <w:t xml:space="preserve"> - 5 </w:t>
      </w:r>
      <w:proofErr w:type="spellStart"/>
      <w:r>
        <w:t>місце</w:t>
      </w:r>
      <w:proofErr w:type="spellEnd"/>
    </w:p>
    <w:p w14:paraId="6708EB6E" w14:textId="77777777" w:rsidR="004520FE" w:rsidRDefault="004520FE" w:rsidP="004520FE">
      <w:pPr>
        <w:pStyle w:val="ListNumber"/>
        <w:numPr>
          <w:ilvl w:val="0"/>
          <w:numId w:val="0"/>
        </w:numPr>
        <w:spacing w:after="0"/>
        <w:ind w:left="360" w:hanging="360"/>
      </w:pP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4520FE" w14:paraId="35F0CDB3" w14:textId="77777777" w:rsidTr="002A2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5108DD36" w14:textId="77777777" w:rsidR="004520FE" w:rsidRDefault="004520FE" w:rsidP="002A2106">
            <w:pPr>
              <w:jc w:val="center"/>
            </w:pPr>
            <w:r>
              <w:t>№</w:t>
            </w:r>
          </w:p>
        </w:tc>
        <w:tc>
          <w:tcPr>
            <w:tcW w:w="1872" w:type="dxa"/>
          </w:tcPr>
          <w:p w14:paraId="5C1B3476" w14:textId="77777777" w:rsidR="004520FE" w:rsidRDefault="004520FE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872" w:type="dxa"/>
          </w:tcPr>
          <w:p w14:paraId="1AB87686" w14:textId="77777777" w:rsidR="004520FE" w:rsidRDefault="004520FE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872" w:type="dxa"/>
          </w:tcPr>
          <w:p w14:paraId="31A7BC7C" w14:textId="77777777" w:rsidR="004520FE" w:rsidRDefault="004520FE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872" w:type="dxa"/>
          </w:tcPr>
          <w:p w14:paraId="0AF6B7AB" w14:textId="77777777" w:rsidR="004520FE" w:rsidRDefault="004520FE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53581C" w14:paraId="064A3D6E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721016CE" w14:textId="3F0D31B9" w:rsidR="0053581C" w:rsidRDefault="0053581C" w:rsidP="0053581C">
            <w:pPr>
              <w:jc w:val="center"/>
            </w:pPr>
            <w:r>
              <w:t>862</w:t>
            </w:r>
          </w:p>
        </w:tc>
        <w:tc>
          <w:tcPr>
            <w:tcW w:w="1872" w:type="dxa"/>
          </w:tcPr>
          <w:p w14:paraId="6E47C150" w14:textId="4E70E3A6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51D00A3B" w14:textId="5D0F24F0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35255020" w14:textId="5940A16F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737FBB88" w14:textId="71760190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3581C" w14:paraId="53B95672" w14:textId="77777777" w:rsidTr="002A2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2F367B48" w14:textId="083628FC" w:rsidR="0053581C" w:rsidRDefault="0053581C" w:rsidP="0053581C">
            <w:pPr>
              <w:jc w:val="center"/>
            </w:pPr>
            <w:r>
              <w:t>875</w:t>
            </w:r>
          </w:p>
        </w:tc>
        <w:tc>
          <w:tcPr>
            <w:tcW w:w="1872" w:type="dxa"/>
          </w:tcPr>
          <w:p w14:paraId="58244415" w14:textId="20CF0FA9" w:rsidR="0053581C" w:rsidRDefault="0053581C" w:rsidP="005358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872" w:type="dxa"/>
          </w:tcPr>
          <w:p w14:paraId="0254CC0C" w14:textId="42987E24" w:rsidR="0053581C" w:rsidRDefault="0053581C" w:rsidP="005358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0A24A9DA" w14:textId="6F2C0A4F" w:rsidR="0053581C" w:rsidRDefault="0053581C" w:rsidP="005358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72" w:type="dxa"/>
          </w:tcPr>
          <w:p w14:paraId="3B94BA3C" w14:textId="0904099F" w:rsidR="0053581C" w:rsidRDefault="0053581C" w:rsidP="005358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3581C" w14:paraId="17D05009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53C641F6" w14:textId="2D9B32A0" w:rsidR="0053581C" w:rsidRDefault="0053581C" w:rsidP="0053581C">
            <w:pPr>
              <w:jc w:val="center"/>
            </w:pPr>
            <w:r>
              <w:t>893</w:t>
            </w:r>
          </w:p>
        </w:tc>
        <w:tc>
          <w:tcPr>
            <w:tcW w:w="1872" w:type="dxa"/>
          </w:tcPr>
          <w:p w14:paraId="77DD5CF8" w14:textId="60B9D911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872" w:type="dxa"/>
          </w:tcPr>
          <w:p w14:paraId="024497CC" w14:textId="24C54441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872" w:type="dxa"/>
          </w:tcPr>
          <w:p w14:paraId="1C8030C6" w14:textId="51227E8A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872" w:type="dxa"/>
          </w:tcPr>
          <w:p w14:paraId="7CDBD03B" w14:textId="2A34E653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3581C" w14:paraId="731F794F" w14:textId="77777777" w:rsidTr="002A21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1E84E7F9" w14:textId="197DB367" w:rsidR="0053581C" w:rsidRDefault="0053581C" w:rsidP="0053581C">
            <w:pPr>
              <w:jc w:val="center"/>
            </w:pPr>
            <w:r>
              <w:t>804</w:t>
            </w:r>
          </w:p>
        </w:tc>
        <w:tc>
          <w:tcPr>
            <w:tcW w:w="1872" w:type="dxa"/>
          </w:tcPr>
          <w:p w14:paraId="6BC3F899" w14:textId="23A74567" w:rsidR="0053581C" w:rsidRDefault="0053581C" w:rsidP="005358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872" w:type="dxa"/>
          </w:tcPr>
          <w:p w14:paraId="5824E7D0" w14:textId="074FBB4C" w:rsidR="0053581C" w:rsidRDefault="0053581C" w:rsidP="005358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872" w:type="dxa"/>
          </w:tcPr>
          <w:p w14:paraId="1ADDF580" w14:textId="49D93CCF" w:rsidR="0053581C" w:rsidRDefault="0053581C" w:rsidP="005358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872" w:type="dxa"/>
          </w:tcPr>
          <w:p w14:paraId="501FE84C" w14:textId="7C47A2B4" w:rsidR="0053581C" w:rsidRDefault="0053581C" w:rsidP="0053581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53581C" w14:paraId="09023FF3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1E777D43" w14:textId="365BFA03" w:rsidR="0053581C" w:rsidRDefault="0053581C" w:rsidP="0053581C">
            <w:pPr>
              <w:jc w:val="center"/>
            </w:pPr>
            <w:r>
              <w:t>891</w:t>
            </w:r>
          </w:p>
        </w:tc>
        <w:tc>
          <w:tcPr>
            <w:tcW w:w="1872" w:type="dxa"/>
          </w:tcPr>
          <w:p w14:paraId="690D399F" w14:textId="49DDD81D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3B687123" w14:textId="6BE8E801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872" w:type="dxa"/>
          </w:tcPr>
          <w:p w14:paraId="30C92687" w14:textId="48CED51F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872" w:type="dxa"/>
          </w:tcPr>
          <w:p w14:paraId="2FD7E894" w14:textId="3E82686E" w:rsidR="0053581C" w:rsidRDefault="0053581C" w:rsidP="0053581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</w:tbl>
    <w:p w14:paraId="23AA12A1" w14:textId="77777777" w:rsidR="0053581C" w:rsidRDefault="0053581C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84310408">
    <w:abstractNumId w:val="8"/>
  </w:num>
  <w:num w:numId="2" w16cid:durableId="378238090">
    <w:abstractNumId w:val="6"/>
  </w:num>
  <w:num w:numId="3" w16cid:durableId="687297619">
    <w:abstractNumId w:val="5"/>
  </w:num>
  <w:num w:numId="4" w16cid:durableId="2054840137">
    <w:abstractNumId w:val="4"/>
  </w:num>
  <w:num w:numId="5" w16cid:durableId="974945512">
    <w:abstractNumId w:val="7"/>
  </w:num>
  <w:num w:numId="6" w16cid:durableId="1606771384">
    <w:abstractNumId w:val="3"/>
  </w:num>
  <w:num w:numId="7" w16cid:durableId="424956528">
    <w:abstractNumId w:val="2"/>
  </w:num>
  <w:num w:numId="8" w16cid:durableId="2010324694">
    <w:abstractNumId w:val="1"/>
  </w:num>
  <w:num w:numId="9" w16cid:durableId="138309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520FE"/>
    <w:rsid w:val="0053581C"/>
    <w:rsid w:val="006315BF"/>
    <w:rsid w:val="007F424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1407FD"/>
  <w14:defaultImageDpi w14:val="300"/>
  <w15:docId w15:val="{8CDD1C51-C78E-4612-8653-C5D35E80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370</Characters>
  <Application>Microsoft Office Word</Application>
  <DocSecurity>0</DocSecurity>
  <Lines>74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3</cp:revision>
  <dcterms:created xsi:type="dcterms:W3CDTF">2013-12-23T23:15:00Z</dcterms:created>
  <dcterms:modified xsi:type="dcterms:W3CDTF">2026-02-03T23:21:00Z</dcterms:modified>
  <cp:category/>
</cp:coreProperties>
</file>